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41F65" w14:textId="77777777" w:rsidR="00466DD0" w:rsidRPr="00AF0F95" w:rsidRDefault="00466DD0" w:rsidP="00AF0F95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AF0F95">
        <w:rPr>
          <w:rFonts w:ascii="Verdana" w:hAnsi="Verdana"/>
          <w:color w:val="000000"/>
          <w:sz w:val="32"/>
          <w:lang w:val="ru-RU"/>
        </w:rPr>
        <w:t>Встреча тиранов под Ровно</w:t>
      </w:r>
    </w:p>
    <w:p w14:paraId="58A55303" w14:textId="309F1683" w:rsidR="00466DD0" w:rsidRPr="00AF0F95" w:rsidRDefault="00161EAF" w:rsidP="00AF0F95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  <w:lang w:val="ru-RU"/>
        </w:rPr>
      </w:pPr>
      <w:r w:rsidRPr="00AF0F95">
        <w:rPr>
          <w:rFonts w:ascii="Verdana" w:hAnsi="Verdana"/>
          <w:color w:val="000000"/>
          <w:sz w:val="24"/>
          <w:lang w:val="ru-RU"/>
        </w:rPr>
        <w:t>Кир Булычев</w:t>
      </w:r>
    </w:p>
    <w:p w14:paraId="622F6F63" w14:textId="77777777" w:rsidR="00161EAF" w:rsidRPr="00AF0F95" w:rsidRDefault="00161EAF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96E7474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Суус шел впереди. Он был в длинной белой бурке генерала Скобелева, из-под которой выглядывал, цепляясь за траву, конец казачьей шашки. Он насвистывал марш конногренадеров. Настроение было чудесным. А какое еще может быть настроение у дипломника школы десантников, которому удалось сбежать с квантовой механики именно в такой светлый и яркий весенний день?</w:t>
      </w:r>
    </w:p>
    <w:p w14:paraId="7D76623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Хил топал сзади, вращал острым носом, словно дулом бластера, ожидая засады коварных смугляков. На шее у него болтался вырезанный из пластика и покрашенный тушью Железный крест.</w:t>
      </w:r>
    </w:p>
    <w:p w14:paraId="41A32DFA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А ну держитесь, злобные турки!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зарычал Суус и принялся размашисто рубить шашкой крепкие прямые стебли грутисов. Желтые гроздья щедро сыпались на бурую весеннюю траву.</w:t>
      </w:r>
    </w:p>
    <w:p w14:paraId="2C27A0A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На секунду солнце заслонила тень орбитальной станции Всеобщих Искусств. Видно было, как точками на фоне ослепительно синего неба к ней слетались флаеры и питекоры. Через час начнется симфонический концерт гармонического совершенства.</w:t>
      </w:r>
    </w:p>
    <w:p w14:paraId="074B999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Ну и тоска!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вдруг сказал Суус.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Все сделано, все совершено, все рассчитано! Скорей бы улететь отсюда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и за дело.</w:t>
      </w:r>
    </w:p>
    <w:p w14:paraId="7A4FE4A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Ты знаешь, что ждет нас сегодня после высококалорийного ужина?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усмехнулся Хил.</w:t>
      </w:r>
    </w:p>
    <w:p w14:paraId="6604FB9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Нечто ужасное?</w:t>
      </w:r>
    </w:p>
    <w:p w14:paraId="6833DC64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Будем разбирать роковой поступок двух мальков из подготовительной секции, которые умудрились истоптать клумбу у видеотеки.</w:t>
      </w:r>
    </w:p>
    <w:p w14:paraId="289AC5B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И тем нарушили экологический баланс нашего садика,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 преувеличенным отвращением в голосе простонал Суус.</w:t>
      </w:r>
    </w:p>
    <w:p w14:paraId="549ED73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Они сели на краю заброшенного шоссе. Между бетонных плит пробивались мягкие иглы рюсы.</w:t>
      </w:r>
    </w:p>
    <w:p w14:paraId="6CB3307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Хорошо, что в Галактике еще столько всего не сделано,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Хил.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На наш век хватит.</w:t>
      </w:r>
    </w:p>
    <w:p w14:paraId="315857F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Представляешь,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Суус расстелил на траве белую бурку и лег на нее, глядя в небо,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встретимся мы с тобой лет через сорок-пятьдесят. Космические волки...</w:t>
      </w:r>
    </w:p>
    <w:p w14:paraId="2533AB3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Вершители.</w:t>
      </w:r>
    </w:p>
    <w:p w14:paraId="4A3C734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Носители справедливости!</w:t>
      </w:r>
    </w:p>
    <w:p w14:paraId="0C1F9F9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Высшей справедливости.</w:t>
      </w:r>
    </w:p>
    <w:p w14:paraId="343A6F8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Гармонии мироздания!</w:t>
      </w:r>
    </w:p>
    <w:p w14:paraId="40D5315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Облеченные тайным знанием высшей цели!</w:t>
      </w:r>
    </w:p>
    <w:p w14:paraId="4DD278EC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И оба расхохотались и принялись тузить друг дружку под шум двигателей слишком низко летевшего рейсового капсюль-модуля «Экватор-полюс»...</w:t>
      </w:r>
    </w:p>
    <w:p w14:paraId="1E75D6E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81F6D30" w14:textId="77777777" w:rsidR="00D83801" w:rsidRDefault="00D83801" w:rsidP="00D83801">
      <w:pPr>
        <w:pStyle w:val="Heading6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i w:val="0"/>
          <w:iCs w:val="0"/>
          <w:color w:val="000000"/>
          <w:sz w:val="20"/>
          <w:lang w:val="ru-RU"/>
        </w:rPr>
      </w:pPr>
    </w:p>
    <w:p w14:paraId="29C2BF67" w14:textId="06201702" w:rsidR="00466DD0" w:rsidRPr="00D83801" w:rsidRDefault="00466DD0" w:rsidP="00D83801">
      <w:pPr>
        <w:pStyle w:val="Heading6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b/>
          <w:i w:val="0"/>
          <w:iCs w:val="0"/>
          <w:color w:val="000000"/>
          <w:sz w:val="20"/>
          <w:lang w:val="ru-RU"/>
        </w:rPr>
      </w:pPr>
      <w:r w:rsidRPr="00D83801">
        <w:rPr>
          <w:rFonts w:ascii="Verdana" w:hAnsi="Verdana"/>
          <w:i w:val="0"/>
          <w:iCs w:val="0"/>
          <w:color w:val="000000"/>
          <w:sz w:val="20"/>
          <w:lang w:val="ru-RU"/>
        </w:rPr>
        <w:t>1</w:t>
      </w:r>
    </w:p>
    <w:p w14:paraId="2F359794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604D55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Третий день лил дождь.</w:t>
      </w:r>
    </w:p>
    <w:p w14:paraId="72795CDE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Капли срывались с осиновых листьев, и те, сбросив тяжесть холодной воды, вздрагивали и распрямлялись.</w:t>
      </w:r>
    </w:p>
    <w:p w14:paraId="34ECB0E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У лесного аэродрома партизан не было. Когда они кончили расчищать поле и утрамбовывать кочки, их под конвоем десантной группы СМЕРШ увели в чащобу. Там, в землянках, они будут ждать. Может, еще понадобятся.</w:t>
      </w:r>
    </w:p>
    <w:p w14:paraId="774C4CBC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В двадцать три сорок, с опозданием в две минуты, послышался гул моторов.</w:t>
      </w:r>
    </w:p>
    <w:p w14:paraId="4528C3EE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Солдаты, сидевшие, сгорбившись, под плащ-палатками, у костров, подчиняясь засверкавшему из-под старой ели фонарику, плеснули на дрова бензином и зажгли костры.</w:t>
      </w:r>
    </w:p>
    <w:p w14:paraId="47F1503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«Дуглас» вышел низко из-за вершин и сразу пошел на посадку.</w:t>
      </w:r>
    </w:p>
    <w:p w14:paraId="0F9EFDCA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Еще минуту или две можно было слышать над головой жужжание истребителей сопровождения.</w:t>
      </w:r>
    </w:p>
    <w:p w14:paraId="617ADD8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Винты «Дугласа» еще вращались, когда на поляну выбежали, рассыпаясь веером, тени солдат из спецгруппы.</w:t>
      </w:r>
    </w:p>
    <w:p w14:paraId="4190CE1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lastRenderedPageBreak/>
        <w:t>Люк «Дугласа» открылся, из самолета на мокрую траву упал овал тусклого желтого света.</w:t>
      </w:r>
    </w:p>
    <w:p w14:paraId="6B3F50F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Трап звякнул об округлый борт и прижал траву.</w:t>
      </w:r>
    </w:p>
    <w:p w14:paraId="77115922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Человек, появившийся вслед за пилотом в люке, остановился, вглядываясь в темноту.</w:t>
      </w:r>
    </w:p>
    <w:p w14:paraId="6F956C0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Все в порядке,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майор.</w:t>
      </w:r>
    </w:p>
    <w:p w14:paraId="525F34E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И его слова были заглушены очень громким в этой тиши треском мотора немецкой трофейной танкетки.</w:t>
      </w:r>
    </w:p>
    <w:p w14:paraId="297E0180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В танкетке было зыбко и зябко. Очень трясло.</w:t>
      </w:r>
    </w:p>
    <w:p w14:paraId="620C5514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Сталин долго старался раскурить трубку, но спички гасли.</w:t>
      </w:r>
    </w:p>
    <w:p w14:paraId="0E28C85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Майор, сидевший рядом, тщетно старавшийся не дотронуться плечом, протянул зажигалку, сделанную из винтовочного патрона.</w:t>
      </w:r>
    </w:p>
    <w:p w14:paraId="4D9A96E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Сталин молча взял ее, но курить расхотелось.</w:t>
      </w:r>
    </w:p>
    <w:p w14:paraId="3E9C324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Сколько ехать?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спросил он.</w:t>
      </w:r>
    </w:p>
    <w:p w14:paraId="09427CA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Сейчас будет дорога,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ответил майор.</w:t>
      </w:r>
    </w:p>
    <w:p w14:paraId="56B4F3D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Танкетка задрала нос, влезая на насыпь. Сталин навалился на майора. Он ничего не сказал, но майор ответил:</w:t>
      </w:r>
    </w:p>
    <w:p w14:paraId="76FBBC3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Ничего.</w:t>
      </w:r>
    </w:p>
    <w:p w14:paraId="3270C23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Сигналят,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водитель танкетки.</w:t>
      </w:r>
    </w:p>
    <w:p w14:paraId="2AD81E1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Танкетка замерла.</w:t>
      </w:r>
    </w:p>
    <w:p w14:paraId="400704D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Это они?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спросил Сталин.</w:t>
      </w:r>
    </w:p>
    <w:p w14:paraId="6852681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Две вспышки. Одна. Еще две. Они,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майор.</w:t>
      </w:r>
    </w:p>
    <w:p w14:paraId="3C6FA04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Сталин молча потянулся к люку.</w:t>
      </w:r>
    </w:p>
    <w:p w14:paraId="2164BBE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Майор помог открыть его. Ему хотелось что-то сказать. Он с трудом сдерживался.</w:t>
      </w:r>
    </w:p>
    <w:p w14:paraId="30896D4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Не волнуйтесь,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Ждите, как условлено. Я буду через два часа.</w:t>
      </w:r>
    </w:p>
    <w:p w14:paraId="233206E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Сталин прошел несколько шагов к темному пятну на серой мокрой дороге. Остановился. Достал из кармана плаща зажигалку майора. Но закуривать снова не стал. Спиной он чувствовал взгляд и страх майора.</w:t>
      </w:r>
    </w:p>
    <w:p w14:paraId="513F71AE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У низкого черного «Мерседеса» стояли люди в черных блестящих плащах. Блеском плащей и неподвижностью они казались продолжением машины.</w:t>
      </w:r>
    </w:p>
    <w:p w14:paraId="09F90F0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Один из них ловко и даже щеголевато распахнул дверцу.</w:t>
      </w:r>
    </w:p>
    <w:p w14:paraId="32C2722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Сталин не смотрел в их лица.</w:t>
      </w:r>
    </w:p>
    <w:p w14:paraId="68A34B7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Дверца захлопнулась.</w:t>
      </w:r>
    </w:p>
    <w:p w14:paraId="5B92FEA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«Мерседес» сразу заурчал. Сталин отметил про себя, что рессоры у «Мерседеса» лучше, чем зисовские.</w:t>
      </w:r>
    </w:p>
    <w:p w14:paraId="313F3DA2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Ехали минут сорок. Рядом со Сталиным сидел офицер в блестящем плаще. Длинные тяжелые кисти рук лежали смирно на коленях. Сталину был виден циферблат его часов с зеленоватыми фосфоресцирующими цифрами.</w:t>
      </w:r>
    </w:p>
    <w:p w14:paraId="622C2CD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Один раз пришлось остановиться у пропускного пункта.</w:t>
      </w:r>
    </w:p>
    <w:p w14:paraId="53C12EC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Человек рядом с водителем опустил стекло, и сразу стало свежо. Он сказал пароль. Сталин не прислушивался.</w:t>
      </w:r>
    </w:p>
    <w:p w14:paraId="352BD5F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Когда доехали до места, у Сталина затекла нога. Выйдя из «Мерседеса», он чуть не вскрикнул от неожиданной боли. Пошатнулся. Офицер в блестящем плаще успел подставить ладонь, и Сталин оперся на нее. Перед глазами оказались петлицы офицера. Блеснули кубики. Сталин подумал, что надо будет по возвращении ознакомиться со знаками различия СС. Хотя эта информация вряд ли пригодится.</w:t>
      </w:r>
    </w:p>
    <w:p w14:paraId="6DBB55F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Гитлер встретил его на лестнице бункера.</w:t>
      </w:r>
    </w:p>
    <w:p w14:paraId="46DECA2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Дверь сверху звякнула, вдвигаясь в стену.</w:t>
      </w:r>
    </w:p>
    <w:p w14:paraId="6BFD8B0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Здесь никого нет,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Только мы с тобой. Раздевайся. Дай я тебе помогу.</w:t>
      </w:r>
    </w:p>
    <w:p w14:paraId="78CBCECE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Гитлер повесил плащ Сталина на вешалку из оленьих рогов.</w:t>
      </w:r>
    </w:p>
    <w:p w14:paraId="3DC99C7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Стены в бункере были серые. Посреди низкой длинной комнаты без окон стоял стол, на котором лежала большая оперативная карта.</w:t>
      </w:r>
    </w:p>
    <w:p w14:paraId="7A843CCC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Мой Шапошников отдал бы полжизни, чтобы поглядеть на это,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</w:p>
    <w:p w14:paraId="3E1D477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Они обнялись. Гитлер изменился за те месяцы, пока они не виделись. Под глазами мешки, щека дергается.</w:t>
      </w:r>
    </w:p>
    <w:p w14:paraId="044B3C5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Ты тоже не помолодел.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Гитлер угадал мысль Сталина.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Иди сюда.</w:t>
      </w:r>
    </w:p>
    <w:p w14:paraId="555640C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lastRenderedPageBreak/>
        <w:t>Они прошли в следующее помещение. Там стоял черный кожаный диван и несколько кресел. На низком столе странное сочетание: бутылки вина, сока, молоко в хрустальном графине.</w:t>
      </w:r>
    </w:p>
    <w:p w14:paraId="68FFD91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Ухаживай за собой сам,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Тут есть твое вино.</w:t>
      </w:r>
    </w:p>
    <w:p w14:paraId="3A3886D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А ты все такой же трезвенник?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спросил Сталин.</w:t>
      </w:r>
    </w:p>
    <w:p w14:paraId="259AFD5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Мне надо бы подлечиться,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Здесь не врачи, а костоправы. Кликуши какие-то.</w:t>
      </w:r>
    </w:p>
    <w:p w14:paraId="45F5D4C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Потерпи,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</w:p>
    <w:p w14:paraId="02F014BC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Он налил полный бокал киндзмараули. Он все еще никак не мог согреться. В бункере было тепло, но холод путешествия въелся в кости.</w:t>
      </w:r>
    </w:p>
    <w:p w14:paraId="4F58263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Как добрался?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спросил Гитлер.</w:t>
      </w:r>
    </w:p>
    <w:p w14:paraId="03C0105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Нормально. Даже вздремнул в самолете.</w:t>
      </w:r>
    </w:p>
    <w:p w14:paraId="7A3F8EBA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На «Дугласе» летел?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спросил Гитлер.</w:t>
      </w:r>
    </w:p>
    <w:p w14:paraId="73536D74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Да.</w:t>
      </w:r>
    </w:p>
    <w:p w14:paraId="629AECF4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Тебя засекли,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Мне доложили. Хорошо, что сначала доложили, а потом хотели сбить.</w:t>
      </w:r>
    </w:p>
    <w:p w14:paraId="6C81498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У меня были неплохие истребители,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Асы.</w:t>
      </w:r>
    </w:p>
    <w:p w14:paraId="36EF51D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«Яки»?</w:t>
      </w:r>
    </w:p>
    <w:p w14:paraId="1623276E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Это военная тайна,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улыбнулся Сталин.</w:t>
      </w:r>
    </w:p>
    <w:p w14:paraId="5DAC72A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Теперь можно было закурить.</w:t>
      </w:r>
    </w:p>
    <w:p w14:paraId="3BB6C29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Гитлер поморщился.</w:t>
      </w:r>
    </w:p>
    <w:p w14:paraId="6D53D97E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Ты и табачного дыма не выносишь?</w:t>
      </w:r>
    </w:p>
    <w:p w14:paraId="44CBB14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Это вредно,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</w:p>
    <w:p w14:paraId="555CF06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Мы стареем,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Как наши?</w:t>
      </w:r>
    </w:p>
    <w:p w14:paraId="697F395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почти никого не вижу,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Была депеша Ямамото. Он недоволен Макартуром.</w:t>
      </w:r>
    </w:p>
    <w:p w14:paraId="50C7B8F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еле отговорил Мацуоку,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ударить по Дальнему Востоку. У него странные идеи.</w:t>
      </w:r>
    </w:p>
    <w:p w14:paraId="190FA6F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А ты не задумывался,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как образ жизни, повседневное окружение нас переделывают? Мы начинаем всерьез относиться к своим обязанностям.</w:t>
      </w:r>
    </w:p>
    <w:p w14:paraId="0884ECE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Ко мне это не относится,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</w:p>
    <w:p w14:paraId="6E823DD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Правильно, пускай этим занимаются аналитики дома,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</w:p>
    <w:p w14:paraId="158ABFEA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страшно стосковался по дому,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</w:p>
    <w:p w14:paraId="06F13C0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Осталось три года.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Гитлер осторожно налил из графина в стакан молока.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Здесь молоко хорошее. Коровы едят лесные травы.</w:t>
      </w:r>
    </w:p>
    <w:p w14:paraId="6F982E4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Тебе три. Мне, вернее всего, куда больше. Боюсь, как бы не все десять.</w:t>
      </w:r>
    </w:p>
    <w:p w14:paraId="3C346F4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вернусь, постараюсь тебя вытащить,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</w:p>
    <w:p w14:paraId="429DB8A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Они прошли в большую комнату, к столу.</w:t>
      </w:r>
    </w:p>
    <w:p w14:paraId="37C1D1E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не согласен с центром,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Поэтому и просил тебя о встрече.</w:t>
      </w:r>
    </w:p>
    <w:p w14:paraId="219E990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понял,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ответил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И даже подозреваю, о чем будешь просить.</w:t>
      </w:r>
    </w:p>
    <w:p w14:paraId="5C629DE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Сталин постучал трубкой по середине карты.</w:t>
      </w:r>
    </w:p>
    <w:p w14:paraId="4E4F9AE0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Искра упала на карту, и Гитлер быстро смахнул ее на пол.</w:t>
      </w:r>
    </w:p>
    <w:p w14:paraId="5EF570E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Это Сталинград,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Я тебе его не отдам.</w:t>
      </w:r>
    </w:p>
    <w:p w14:paraId="08F9D6A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Но в центре полагают, что ты должен остановить меня у Урала,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заметил Гитлер.</w:t>
      </w:r>
    </w:p>
    <w:p w14:paraId="73AC214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А сам ты что думаешь?</w:t>
      </w:r>
    </w:p>
    <w:p w14:paraId="2D866B0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Эгоистически я с тобой согласен,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Взятие Сталинграда продлит войну еще на полгода. Значит, я на полгода позже буду дома. А я боюсь, что просто не доживу.</w:t>
      </w:r>
    </w:p>
    <w:p w14:paraId="18C3CBB9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Эгоистически,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повторил Сталин.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Сейчас речь идет не о твоем эгоизме, Хил, мой мальчик.</w:t>
      </w:r>
    </w:p>
    <w:p w14:paraId="2A6B4130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Каковы твои аргументы?</w:t>
      </w:r>
    </w:p>
    <w:p w14:paraId="6FB0A520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Мы выполнили демографические требования центра,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Я сам просчитал недавно: начиная с 1914 года Россия потеряла пятьдесят миллионов человек, почти половину населения.</w:t>
      </w:r>
    </w:p>
    <w:p w14:paraId="66BBC2E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Русские быстро плодятся,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</w:p>
    <w:p w14:paraId="4C30B83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Ты тоже внес свою лепту.</w:t>
      </w:r>
    </w:p>
    <w:p w14:paraId="0417D47A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Не намного больше, чем планировалось.</w:t>
      </w:r>
    </w:p>
    <w:p w14:paraId="213EEC2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lastRenderedPageBreak/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Им хорошо сидеть у компьютеров,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 с неожиданной горечью.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Страна дошла до предела! Когда мы планируем уничтожение в Японии самурайства и раскидываем японский офицерский корпус, как носитель генетики самурайства, по островам Тихого океана, чтобы истребить его руками Макартура, я вижу в этом четкую задачу прогресса. Когда мы катастрофически ослабляем Россию, понимая, что в ином случае она станет угрозой дальнейшему развитию земной цивилизации, что она сожрет западные демократии, я иду на это. Когда мы подрываем и уничтожаем германский милитаризм, устраивая Первую мировую войну, поощряя фашизм, кидая твои армии в мясорубку, мне тоже ясна логика центра. Но сейчас наступил перебор. Уничтожение моих армий под Сталинградом, ликвидация населения в Поволжье и Закавказье уже не дают прогрессивного эффекта. Не исключено, что твои армии дойдут до Урала и Средней Азии, а ведь именно туда мы отправили те умы страны, что пригодятся для будущего...</w:t>
      </w:r>
    </w:p>
    <w:p w14:paraId="05F6E8A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Юпитер, ты сердишься, значит, ты не прав,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тихо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Человек не в состоянии соревноваться с компьютером. Этому нас, мой Суус, учили в школе. Ты стал с возрастом сентиментален. Боюсь, что ты стал отождествлять себя со страной, куда тебя кинули. Ведь порой приятно быть кумиром, живым богом, признайся.</w:t>
      </w:r>
    </w:p>
    <w:p w14:paraId="6C48A0B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недавно видел хронику. Ты на трибуне. Гадкое зрелище. Ты буквально беснуешься.</w:t>
      </w:r>
    </w:p>
    <w:p w14:paraId="39498576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Видишь, я задел тебя за живое,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Выпей молока. Здесь коровы едят лесные травы.</w:t>
      </w:r>
    </w:p>
    <w:p w14:paraId="5491CDB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Ты повторяешься.</w:t>
      </w:r>
    </w:p>
    <w:p w14:paraId="788DDB1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Сталин смотрел на карту.</w:t>
      </w:r>
    </w:p>
    <w:p w14:paraId="751BEE7A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Это удивительная и страшная планета,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Будь моя воля, я бы снял ее со списка прогресса. Пускай они сами себя сожрут. Чего стоит этот болезненный культ тиранов! Чем больше людей ты уничтожаешь, тем больше тебя воспевают.</w:t>
      </w:r>
    </w:p>
    <w:p w14:paraId="4B98C3C4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В этом отношении ты по сравнению со мной мальчишка.</w:t>
      </w:r>
    </w:p>
    <w:p w14:paraId="3E9B2360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Может быть. Поэтому и трубы в честь тебя гремят громче.</w:t>
      </w:r>
    </w:p>
    <w:p w14:paraId="60A8E64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Они стояли и смотрели на карту.</w:t>
      </w:r>
    </w:p>
    <w:p w14:paraId="4A97FC4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Потом Гитлер сказал:</w:t>
      </w:r>
    </w:p>
    <w:p w14:paraId="43B6F82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Тебе пора.</w:t>
      </w:r>
    </w:p>
    <w:p w14:paraId="5D59E1E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Ты когда свяжешься с центром?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спросил Сталин.</w:t>
      </w:r>
    </w:p>
    <w:p w14:paraId="5C3B510C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Сегодня ночью,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И я поддержу твою просьбу. Мне так хочется домой...</w:t>
      </w:r>
    </w:p>
    <w:p w14:paraId="6AA1312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Гитлер проводил Сталина до лестницы.</w:t>
      </w:r>
    </w:p>
    <w:p w14:paraId="44E8297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Помнишь, мальчишками мы мечтали о подвигах и боях?</w:t>
      </w:r>
    </w:p>
    <w:p w14:paraId="198BBB2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Мы тогда не знали, как пахнут реки крови,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</w:p>
    <w:p w14:paraId="2098C4B4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Но мы делаем великое и благородное дело,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Гитлер.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Когда-то, достигнув гармонии, земная цивилизация воспоет нас... уже не как тиранов.</w:t>
      </w:r>
    </w:p>
    <w:p w14:paraId="1FBF03E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Трудно,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Сталин.</w:t>
      </w:r>
    </w:p>
    <w:p w14:paraId="7E06B9C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поддержу твою просьбу.</w:t>
      </w:r>
    </w:p>
    <w:p w14:paraId="63129602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Сталин вышел под дождь. «Мерседес» стоял у самого входа в бункер. Плащ не успел высохнуть, и от него было холодно и гадко.</w:t>
      </w:r>
    </w:p>
    <w:p w14:paraId="5B11AEE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Далеко-далеко под невидимыми сквозь тучи звездами нарастал смутный гул.</w:t>
      </w:r>
    </w:p>
    <w:p w14:paraId="506FCE80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«„СБ“ идут,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подумал Сталин.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Я вчера приказал совершить налет на Берлин и почти забыл об этом. А они идут».</w:t>
      </w:r>
    </w:p>
    <w:p w14:paraId="6C51E4A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Немецкие офицеры замерли, глядя в небо.</w:t>
      </w:r>
    </w:p>
    <w:p w14:paraId="1CBCF66B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Уже в танкетке, возвращаясь к партизанскому аэродрому и отворачиваясь от майора, которого вдруг одолел кашель, Сталин вспомнил, что надо бы увеличить пайки писателям, эвакуированным в Чистополь. Но за делами он все время об этом забывает. Впрочем, если те писатели вымрут, найдутся другие. В сущности, это мелочь.</w:t>
      </w:r>
    </w:p>
    <w:p w14:paraId="1846192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E97D276" w14:textId="77777777" w:rsidR="00D83801" w:rsidRDefault="00D83801" w:rsidP="00D83801">
      <w:pPr>
        <w:pStyle w:val="Heading6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i w:val="0"/>
          <w:iCs w:val="0"/>
          <w:color w:val="000000"/>
          <w:sz w:val="20"/>
          <w:lang w:val="ru-RU"/>
        </w:rPr>
      </w:pPr>
    </w:p>
    <w:p w14:paraId="543F9C12" w14:textId="08AC8C87" w:rsidR="00466DD0" w:rsidRPr="00D83801" w:rsidRDefault="00466DD0" w:rsidP="00D83801">
      <w:pPr>
        <w:pStyle w:val="Heading6"/>
        <w:keepLines w:val="0"/>
        <w:suppressAutoHyphens/>
        <w:spacing w:before="0" w:line="240" w:lineRule="auto"/>
        <w:jc w:val="both"/>
        <w:rPr>
          <w:rFonts w:ascii="Verdana" w:hAnsi="Verdana"/>
          <w:b/>
          <w:i w:val="0"/>
          <w:iCs w:val="0"/>
          <w:color w:val="000000"/>
          <w:sz w:val="20"/>
          <w:lang w:val="ru-RU"/>
        </w:rPr>
      </w:pPr>
      <w:r w:rsidRPr="00D83801">
        <w:rPr>
          <w:rFonts w:ascii="Verdana" w:hAnsi="Verdana"/>
          <w:i w:val="0"/>
          <w:iCs w:val="0"/>
          <w:color w:val="000000"/>
          <w:sz w:val="20"/>
          <w:lang w:val="ru-RU"/>
        </w:rPr>
        <w:lastRenderedPageBreak/>
        <w:t>2</w:t>
      </w:r>
    </w:p>
    <w:p w14:paraId="27535381" w14:textId="77777777" w:rsidR="00466DD0" w:rsidRPr="00AF0F95" w:rsidRDefault="00466DD0" w:rsidP="00D83801">
      <w:pPr>
        <w:keepNext/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42B7441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Они сидели на краю заброшенного, забытого шоссе. Между старых бетонных плит росли кусты рюсы. В лучах закатного солнца вспыхивал искоркой высоко летящий питекор.</w:t>
      </w:r>
    </w:p>
    <w:p w14:paraId="0BBC2A7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Суус сорвал травинку и принялся жевать ее.</w:t>
      </w:r>
    </w:p>
    <w:p w14:paraId="4CB586E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Знаешь, о чем я тоскую?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он.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О глотке грузинского вина.</w:t>
      </w:r>
    </w:p>
    <w:p w14:paraId="6B04E87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Не могу разделить твоей тоски,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Хил. Здоровый образ жизни и несколько удачных операций сделали свое дело. Он казался куда моложе, чем тридцать лет назад, осенью 1942 года по христианскому летосчислению, в бункере под Ровно.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Мне мысли о той планете отвратительны.</w:t>
      </w:r>
    </w:p>
    <w:p w14:paraId="3656FEF0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Я знаю почему,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Суус, поглаживая седые усы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он не смог отказаться от них, вернувшись домой.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Потому что ты потерпел поражение. Помнишь, ты укорял меня за то, что я начал на каком-то этапе ассоциировать себя с социумом, которым я руководил?</w:t>
      </w:r>
    </w:p>
    <w:p w14:paraId="427F11A2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Не в поражении дело. Мне всегда был гадок строй, который я вынужден был создать, и маска, которую я носил.</w:t>
      </w:r>
    </w:p>
    <w:p w14:paraId="1FD4428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Хил лег на спину и, прищурившись, смотрел в яркое синее небо.</w:t>
      </w:r>
    </w:p>
    <w:p w14:paraId="2D09043E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Может быть,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он после паузы,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виной тому страх. Страх смерти в апреле сорок пятого.</w:t>
      </w:r>
    </w:p>
    <w:p w14:paraId="4DF4982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Наши тебя еле успели вытащить,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Суус.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А какие новости с Земли?</w:t>
      </w:r>
    </w:p>
    <w:p w14:paraId="3B7D59D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Ты знаешь.</w:t>
      </w:r>
    </w:p>
    <w:p w14:paraId="52EC9938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Знаю. Но думаю, что мы делаем ошибку.</w:t>
      </w:r>
    </w:p>
    <w:p w14:paraId="59BEECCF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Нет, я разделяю позицию центра.</w:t>
      </w:r>
    </w:p>
    <w:p w14:paraId="0C8F9785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Но столько усилий! Столько жертв! Если я не ошибаюсь, там за эти годы погибло шестнадцать наших с тобой коллег.</w:t>
      </w:r>
    </w:p>
    <w:p w14:paraId="7BB48661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Семнадцать,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Хил.</w:t>
      </w:r>
    </w:p>
    <w:p w14:paraId="579438D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Такие жертвы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и все впустую! Нет, контакт прерывать было нельзя!</w:t>
      </w:r>
    </w:p>
    <w:p w14:paraId="6C56596A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В нашем большом деле бывают ошибки,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Хил.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Если цивилизация генетически тупиковая, дальнейшие жертвы бессмысленны.</w:t>
      </w:r>
    </w:p>
    <w:p w14:paraId="47B11D43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Значит, мы плохо с тобой работали.</w:t>
      </w:r>
    </w:p>
    <w:p w14:paraId="70BC6097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Мы с тобой хорошо работали,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ответил Хил.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Мы отдали Земле лучшие годы жизни. Мы старались...</w:t>
      </w:r>
    </w:p>
    <w:p w14:paraId="05D2651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По расчетам центра, когда они себя уничтожат?</w:t>
      </w:r>
    </w:p>
    <w:p w14:paraId="737DBE82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Через двадцать лет...</w:t>
      </w:r>
    </w:p>
    <w:p w14:paraId="3A026B2D" w14:textId="77777777" w:rsidR="00466DD0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Черт возьми!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по-русски Суус.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Полжизни за бокал киндзмараули!</w:t>
      </w:r>
    </w:p>
    <w:p w14:paraId="191ADDAC" w14:textId="09D67132" w:rsidR="00315E1B" w:rsidRPr="00AF0F95" w:rsidRDefault="00466DD0" w:rsidP="00AF0F95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AF0F95">
        <w:rPr>
          <w:rFonts w:ascii="Verdana" w:hAnsi="Verdana"/>
          <w:color w:val="000000"/>
          <w:sz w:val="20"/>
          <w:lang w:val="ru-RU"/>
        </w:rPr>
        <w:t>—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Тебе надо показаться психиатру, Суус,</w:t>
      </w:r>
      <w:r w:rsidRPr="00AF0F95">
        <w:rPr>
          <w:rFonts w:ascii="Verdana" w:hAnsi="Verdana"/>
          <w:color w:val="000000"/>
          <w:sz w:val="20"/>
        </w:rPr>
        <w:t> </w:t>
      </w:r>
      <w:r w:rsidRPr="00AF0F95">
        <w:rPr>
          <w:rFonts w:ascii="Verdana" w:hAnsi="Verdana"/>
          <w:color w:val="000000"/>
          <w:sz w:val="20"/>
          <w:lang w:val="ru-RU"/>
        </w:rPr>
        <w:t>— сказал наставительно Хил.</w:t>
      </w:r>
    </w:p>
    <w:sectPr w:rsidR="00315E1B" w:rsidRPr="00AF0F95" w:rsidSect="00AF0F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2E5C3" w14:textId="77777777" w:rsidR="00953C80" w:rsidRDefault="00953C80" w:rsidP="00AF0F95">
      <w:pPr>
        <w:spacing w:after="0" w:line="240" w:lineRule="auto"/>
      </w:pPr>
      <w:r>
        <w:separator/>
      </w:r>
    </w:p>
  </w:endnote>
  <w:endnote w:type="continuationSeparator" w:id="0">
    <w:p w14:paraId="785EA3A4" w14:textId="77777777" w:rsidR="00953C80" w:rsidRDefault="00953C80" w:rsidP="00AF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C575" w14:textId="77777777" w:rsidR="00AF0F95" w:rsidRDefault="00AF0F95" w:rsidP="001207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C87E074" w14:textId="77777777" w:rsidR="00AF0F95" w:rsidRDefault="00AF0F95" w:rsidP="00AF0F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CA45" w14:textId="19F648A6" w:rsidR="00AF0F95" w:rsidRPr="00D83801" w:rsidRDefault="00AF0F95" w:rsidP="00AF0F95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D83801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AF0F95">
      <w:rPr>
        <w:rStyle w:val="PageNumber"/>
        <w:rFonts w:ascii="Arial" w:hAnsi="Arial" w:cs="Arial"/>
        <w:color w:val="999999"/>
        <w:sz w:val="20"/>
      </w:rPr>
      <w:t>http</w:t>
    </w:r>
    <w:r w:rsidRPr="00D83801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AF0F95">
      <w:rPr>
        <w:rStyle w:val="PageNumber"/>
        <w:rFonts w:ascii="Arial" w:hAnsi="Arial" w:cs="Arial"/>
        <w:color w:val="999999"/>
        <w:sz w:val="20"/>
      </w:rPr>
      <w:t>artefact</w:t>
    </w:r>
    <w:r w:rsidRPr="00D83801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AF0F95">
      <w:rPr>
        <w:rStyle w:val="PageNumber"/>
        <w:rFonts w:ascii="Arial" w:hAnsi="Arial" w:cs="Arial"/>
        <w:color w:val="999999"/>
        <w:sz w:val="20"/>
      </w:rPr>
      <w:t>lib</w:t>
    </w:r>
    <w:r w:rsidRPr="00D83801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AF0F95">
      <w:rPr>
        <w:rStyle w:val="PageNumber"/>
        <w:rFonts w:ascii="Arial" w:hAnsi="Arial" w:cs="Arial"/>
        <w:color w:val="999999"/>
        <w:sz w:val="20"/>
      </w:rPr>
      <w:t>ru</w:t>
    </w:r>
    <w:r w:rsidRPr="00D83801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B995C" w14:textId="77777777" w:rsidR="00AF0F95" w:rsidRDefault="00AF0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3630E" w14:textId="77777777" w:rsidR="00953C80" w:rsidRDefault="00953C80" w:rsidP="00AF0F95">
      <w:pPr>
        <w:spacing w:after="0" w:line="240" w:lineRule="auto"/>
      </w:pPr>
      <w:r>
        <w:separator/>
      </w:r>
    </w:p>
  </w:footnote>
  <w:footnote w:type="continuationSeparator" w:id="0">
    <w:p w14:paraId="5FB6433F" w14:textId="77777777" w:rsidR="00953C80" w:rsidRDefault="00953C80" w:rsidP="00AF0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C0BBA" w14:textId="77777777" w:rsidR="00AF0F95" w:rsidRDefault="00AF0F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88B35" w14:textId="6A7ED425" w:rsidR="00AF0F95" w:rsidRPr="00D83801" w:rsidRDefault="00AF0F95" w:rsidP="00AF0F95">
    <w:pPr>
      <w:pStyle w:val="Header"/>
      <w:rPr>
        <w:rFonts w:ascii="Arial" w:hAnsi="Arial" w:cs="Arial"/>
        <w:color w:val="999999"/>
        <w:sz w:val="20"/>
        <w:lang w:val="ru-RU"/>
      </w:rPr>
    </w:pPr>
    <w:r w:rsidRPr="00D83801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AF0F95">
      <w:rPr>
        <w:rFonts w:ascii="Arial" w:hAnsi="Arial" w:cs="Arial"/>
        <w:color w:val="999999"/>
        <w:sz w:val="20"/>
      </w:rPr>
      <w:t>http</w:t>
    </w:r>
    <w:r w:rsidRPr="00D83801">
      <w:rPr>
        <w:rFonts w:ascii="Arial" w:hAnsi="Arial" w:cs="Arial"/>
        <w:color w:val="999999"/>
        <w:sz w:val="20"/>
        <w:lang w:val="ru-RU"/>
      </w:rPr>
      <w:t>://</w:t>
    </w:r>
    <w:r w:rsidRPr="00AF0F95">
      <w:rPr>
        <w:rFonts w:ascii="Arial" w:hAnsi="Arial" w:cs="Arial"/>
        <w:color w:val="999999"/>
        <w:sz w:val="20"/>
      </w:rPr>
      <w:t>artefact</w:t>
    </w:r>
    <w:r w:rsidRPr="00D83801">
      <w:rPr>
        <w:rFonts w:ascii="Arial" w:hAnsi="Arial" w:cs="Arial"/>
        <w:color w:val="999999"/>
        <w:sz w:val="20"/>
        <w:lang w:val="ru-RU"/>
      </w:rPr>
      <w:t>.</w:t>
    </w:r>
    <w:r w:rsidRPr="00AF0F95">
      <w:rPr>
        <w:rFonts w:ascii="Arial" w:hAnsi="Arial" w:cs="Arial"/>
        <w:color w:val="999999"/>
        <w:sz w:val="20"/>
      </w:rPr>
      <w:t>lib</w:t>
    </w:r>
    <w:r w:rsidRPr="00D83801">
      <w:rPr>
        <w:rFonts w:ascii="Arial" w:hAnsi="Arial" w:cs="Arial"/>
        <w:color w:val="999999"/>
        <w:sz w:val="20"/>
        <w:lang w:val="ru-RU"/>
      </w:rPr>
      <w:t>.</w:t>
    </w:r>
    <w:r w:rsidRPr="00AF0F95">
      <w:rPr>
        <w:rFonts w:ascii="Arial" w:hAnsi="Arial" w:cs="Arial"/>
        <w:color w:val="999999"/>
        <w:sz w:val="20"/>
      </w:rPr>
      <w:t>ru</w:t>
    </w:r>
    <w:r w:rsidRPr="00D83801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4C0A" w14:textId="77777777" w:rsidR="00AF0F95" w:rsidRDefault="00AF0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61EAF"/>
    <w:rsid w:val="0029639D"/>
    <w:rsid w:val="00315E1B"/>
    <w:rsid w:val="00326F90"/>
    <w:rsid w:val="00466DD0"/>
    <w:rsid w:val="00953C80"/>
    <w:rsid w:val="00AA1D8D"/>
    <w:rsid w:val="00AF0F95"/>
    <w:rsid w:val="00B47730"/>
    <w:rsid w:val="00CB0664"/>
    <w:rsid w:val="00D8380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CBE24E7"/>
  <w14:defaultImageDpi w14:val="300"/>
  <w15:docId w15:val="{0CD45E38-85DD-42E2-8DCA-9FD3A4370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AF0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13636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Встреча тиранов под Ровно</dc:title>
  <dc:subject/>
  <dc:creator>Кир Булычев</dc:creator>
  <cp:keywords/>
  <dc:description/>
  <cp:lastModifiedBy>Andrey Piskunov</cp:lastModifiedBy>
  <cp:revision>7</cp:revision>
  <dcterms:created xsi:type="dcterms:W3CDTF">2013-12-23T23:15:00Z</dcterms:created>
  <dcterms:modified xsi:type="dcterms:W3CDTF">2025-08-10T06:04:00Z</dcterms:modified>
  <cp:category/>
</cp:coreProperties>
</file>